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diverse Anwendungen 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Elektrofassungen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59644656" name="e84f9670-0312-11f0-9956-cb7928c3baa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4600034" name="e84f9670-0312-11f0-9956-cb7928c3baa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44140568" name="af07c7b0-0313-11f0-af49-572b977aa35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4742850" name="af07c7b0-0313-11f0-af49-572b977aa35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 Wohnung</w:t>
            </w:r>
          </w:p>
          <w:p>
            <w:pPr>
              <w:spacing w:before="0" w:after="0"/>
            </w:pPr>
            <w:r>
              <w:t>2.OG</w:t>
            </w:r>
          </w:p>
          <w:p>
            <w:pPr>
              <w:spacing w:before="0" w:after="0"/>
            </w:pPr>
            <w:r>
              <w:t>Fenster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Fenster-/Anschlagkitt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27853986" name="6eeec560-030f-11f0-a430-2140c76aae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6241851" name="6eeec560-030f-11f0-a430-2140c76aae7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250246" name="75e52670-030f-11f0-afe5-43047eee7c6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5314081" name="75e52670-030f-11f0-afe5-43047eee7c6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68945092" name="e94e5a10-0318-11f0-ac0d-fb03249c28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6768171" name="e94e5a10-0318-11f0-ac0d-fb03249c281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41349609" name="ee8530d0-0318-11f0-a7a6-9d6b8bb901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840891" name="ee8530d0-0318-11f0-a7a6-9d6b8bb901b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 Wohnung 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 und Verkleidungsholz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6783869" name="dc44d690-0319-11f0-a7d5-0d458486b4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2659052" name="dc44d690-0319-11f0-a7d5-0d458486b47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9613604" name="e1767d30-0319-11f0-94f3-b953b66450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8283701" name="e1767d30-0319-11f0-94f3-b953b66450f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Formteil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83448688" name="90538420-031e-11f0-a8ae-03bdc31eb0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9175415" name="90538420-031e-11f0-a8ae-03bdc31eb0b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05579632" name="96610bd0-031e-11f0-8929-e1873dbebd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4845834" name="96610bd0-031e-11f0-8929-e1873dbebd8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da Scola 3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